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5000310" name="019f126a-5e7f-7b93-b0a0-188a4fb6a1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3992434" name="019f126a-5e7f-7b93-b0a0-188a4fb6a1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3828518" name="019f126f-29a6-7289-a077-b8f8afdef2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6682439" name="019f126f-29a6-7289-a077-b8f8afdef28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91975613" name="019f1911-4ce2-78c7-a26c-8986317527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741714" name="019f1911-4ce2-78c7-a26c-8986317527c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76046904" name="019f1922-ac35-7575-8bc7-f3662b333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1372962" name="019f1922-ac35-7575-8bc7-f3662b3331c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62068616" name="019f1918-34b8-7c21-9578-384813365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2208347" name="019f1918-34b8-7c21-9578-384813365c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542030" name="019f1919-bf3e-74c3-8aa4-bf95f2999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943735" name="019f1919-bf3e-74c3-8aa4-bf95f2999a5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123878377" name="019f191a-9fab-77d4-8c44-5c3bbb70b0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062562" name="019f191a-9fab-77d4-8c44-5c3bbb70b04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43028122" name="019f191f-39f3-7ed4-86ca-59d978849a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2741931" name="019f191f-39f3-7ed4-86ca-59d978849ac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05762597" name="019f1925-d443-7eac-a06d-99feb62efa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907230" name="019f1925-d443-7eac-a06d-99feb62efa8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0717674" name="019f1927-d04a-7fcb-a521-cb2e4b28c8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8382777" name="019f1927-d04a-7fcb-a521-cb2e4b28c83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